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교육용 가상 자료입니다. 실제 기관 자료가 아닙니다.</w:t>
      </w:r>
    </w:p>
    <w:p/>
    <w:p>
      <w:r>
        <w:t>문서종류: 기타</w:t>
      </w:r>
    </w:p>
    <w:p>
      <w:r>
        <w:t>문서날짜: 2026-05-09</w:t>
      </w:r>
    </w:p>
    <w:p>
      <w:r>
        <w:t>제목: 안내문</w:t>
      </w:r>
    </w:p>
    <w:p/>
    <w:p>
      <w:r>
        <w:t>모임 안내문 초안입니다. 문구는 아직 확정하지 않았습니다.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